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Yu Gothic" w:hAnsi="Yu Gothic" w:eastAsia="Yu Gothic"/>
          <w:b/>
          <w:color w:val="1F4E79"/>
          <w:sz w:val="36"/>
        </w:rPr>
        <w:t>技術者プロフィール票（デモ様式）</w:t>
      </w:r>
    </w:p>
    <w:p>
      <w:pPr>
        <w:jc w:val="center"/>
      </w:pPr>
      <w:r>
        <w:rPr>
          <w:rFonts w:ascii="Yu Gothic" w:hAnsi="Yu Gothic" w:eastAsia="Yu Gothic"/>
          <w:color w:val="5A5A5A"/>
          <w:sz w:val="18"/>
        </w:rPr>
        <w:t>※本様式はデモ用の架空様式です。実在の提出様式・社内様式ではありません。</w:t>
      </w:r>
    </w:p>
    <w:p>
      <w:r>
        <w:rPr>
          <w:rFonts w:ascii="Consolas" w:hAnsi="Consolas"/>
          <w:color w:val="A0A0A0"/>
          <w:sz w:val="16"/>
        </w:rPr>
        <w:t>template_id: ijidx_document_io_v01_engineer_profile_v1 / template_version: 1.0</w:t>
      </w:r>
    </w:p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1. 基本情報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技術者氏名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鈴木 一郎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フリガナ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スズキ イチロウ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所属部署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維持管理部 河川施設課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役職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照査補助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主な担当分野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河川施設維持管理・資料整理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実務経験年数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12年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2. 主な保有資格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区分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資格名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登録番号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取得年月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主資格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一級土木施工管理技士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1DUMMY-0003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2016年3月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補助資格1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RCCM（河川、砂防及び海岸・海洋）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RCCM-DUMMY-0003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2020年4月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補助資格2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技術士補（建設部門）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PEJ-DUMMY-0003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2013年12月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3. 経歴概要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経歴概要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河川施設点検、長寿命化計画整理、施設諸元整理業務に従事。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4. 得意分野・対応可能業務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得意分野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施設台帳整理、劣化状況整理、報告書補助、成果品確認に対応可能。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確認欄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確認項目</w:t>
            </w:r>
          </w:p>
        </w:tc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確認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出力後のWord内容を確認した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記載内容・資格情報・経歴情報を確認した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本様式がデモ用架空様式であることを確認した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備考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INデモ用の架空プロフィールデータです。</w:t>
            </w:r>
          </w:p>
        </w:tc>
      </w:tr>
    </w:tbl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Yu Gothic" w:hAnsi="Yu Gothic" w:eastAsia="Yu Gothi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